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49041984" name="01a05d33-dc20-76f1-87b2-5b02519ef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172079" name="01a05d33-dc20-76f1-87b2-5b02519ef1e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31883287" name="01a05d25-d827-74c1-9a64-2be0518f0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55871" name="01a05d25-d827-74c1-9a64-2be0518f010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9147141" name="01a05d34-9f3e-775b-8da3-33ca912e6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689328" name="01a05d34-9f3e-775b-8da3-33ca912e64a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6615970" name="01a05d26-9121-7840-b775-768b514290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112844" name="01a05d26-9121-7840-b775-768b5142903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8854747" name="01a05d29-0bc5-769d-9bd5-293d8c560f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50117" name="01a05d29-0bc5-769d-9bd5-293d8c560fd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13425000" name="01a05d2e-33bd-790f-8c6c-c768fe767b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586171" name="01a05d2e-33bd-790f-8c6c-c768fe767b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4811299" name="01a05d31-3105-7e93-a12e-a21f3ae18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591453" name="01a05d31-3105-7e93-a12e-a21f3ae18de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57702525" name="01a05d35-6ed5-7574-a4b6-24d00b4de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707108" name="01a05d35-6ed5-7574-a4b6-24d00b4de7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67207574" name="01a05d37-05ff-7f29-937e-a3c3684b2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471892" name="01a05d37-05ff-7f29-937e-a3c3684b2cb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74999685" name="01a05d38-0ddd-75e2-b1dc-db51c695f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423461" name="01a05d38-0ddd-75e2-b1dc-db51c695fed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51025026" name="01a05d46-48d7-7ce8-b361-ac9e4be29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484493" name="01a05d46-48d7-7ce8-b361-ac9e4be2939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Fassade/ Wintergarten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61664459" name="01a05d47-584a-7549-86eb-91e8f09f3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667049" name="01a05d47-584a-7549-86eb-91e8f09f3b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0590130" name="01a05d29-fca8-7309-95cb-94c242b7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778888" name="01a05d29-fca8-7309-95cb-94c242b7d86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10992497" name="01a05d2f-52b7-7d0d-a297-fc18b49df5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55991" name="01a05d2f-52b7-7d0d-a297-fc18b49df56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9338732" name="01a05d32-cd79-7acc-a76d-ba8c04e020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263841" name="01a05d32-cd79-7acc-a76d-ba8c04e020e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8257090" name="01a05d36-0d9e-7b02-9179-ad06f4aafd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387028" name="01a05d36-0d9e-7b02-9179-ad06f4aafd7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6903444" name="01a05d39-0883-775d-b14f-70c0959b8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419717" name="01a05d39-0883-775d-b14f-70c0959b86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Treppenhaus/ Eltern/ Esszimmer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5837731" name="01a05d2c-1789-761c-b81e-17ef7bef9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729750" name="01a05d2c-1789-761c-b81e-17ef7bef996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14073838" name="01a05d27-40bf-7ac7-ad03-59e96b361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347921" name="01a05d27-40bf-7ac7-ad03-59e96b3611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Vorplatz/ Heizraum/ 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2004009" name="01a05d23-1693-776f-9e68-47cf5e636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473671" name="01a05d23-1693-776f-9e68-47cf5e6366c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63912449" name="01a05d2a-d35d-774a-b72b-12cd5dbf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008329" name="01a05d2a-d35d-774a-b72b-12cd5dbf304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78974532" name="01a05d39-d5c0-7f82-9e2c-689a877552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751474" name="01a05d39-d5c0-7f82-9e2c-689a8775521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0892182" name="01a05d3b-16da-7740-a860-6763d7c8f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410865" name="01a05d3b-16da-7740-a860-6763d7c8fc5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Carport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7813272" name="01a05d49-13d6-7f7d-8cb2-6efde9e686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065037" name="01a05d49-13d6-7f7d-8cb2-6efde9e686d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Gang/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98585568" name="01a05d30-0ba3-7e33-a004-36bdf258a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160716" name="01a05d30-0ba3-7e33-a004-36bdf258a49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Mattler 8, Rifferswil</w:t>
          </w:r>
        </w:p>
        <w:p>
          <w:pPr>
            <w:spacing w:before="0" w:after="0"/>
          </w:pPr>
          <w:r>
            <w:t>DN 1175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